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DEF" w:rsidRDefault="00716DEF" w:rsidP="00716DEF">
      <w:r>
        <w:t xml:space="preserve">Link naar </w:t>
      </w:r>
      <w:r>
        <w:t>Subsidiebepalingen en infobladen Interreg Duitsland-Nederland:</w:t>
      </w:r>
    </w:p>
    <w:p w:rsidR="003F5EB0" w:rsidRDefault="00716DEF" w:rsidP="00716DEF">
      <w:hyperlink r:id="rId7" w:history="1">
        <w:r w:rsidRPr="001C4C66">
          <w:rPr>
            <w:rStyle w:val="Hyperlink"/>
          </w:rPr>
          <w:t>https://deutschland-n</w:t>
        </w:r>
        <w:bookmarkStart w:id="0" w:name="_GoBack"/>
        <w:bookmarkEnd w:id="0"/>
        <w:r w:rsidRPr="001C4C66">
          <w:rPr>
            <w:rStyle w:val="Hyperlink"/>
          </w:rPr>
          <w:t>e</w:t>
        </w:r>
        <w:r w:rsidRPr="001C4C66">
          <w:rPr>
            <w:rStyle w:val="Hyperlink"/>
          </w:rPr>
          <w:t>derland.eu/nl/bibliotheek/documenten-downloads-en-publicaties/</w:t>
        </w:r>
      </w:hyperlink>
    </w:p>
    <w:p w:rsidR="00716DEF" w:rsidRPr="003F5EB0" w:rsidRDefault="00716DEF" w:rsidP="00716DEF"/>
    <w:sectPr w:rsidR="00716DEF" w:rsidRPr="003F5EB0" w:rsidSect="000B3F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DEF" w:rsidRDefault="00716DEF" w:rsidP="0088501B">
      <w:r>
        <w:separator/>
      </w:r>
    </w:p>
  </w:endnote>
  <w:endnote w:type="continuationSeparator" w:id="0">
    <w:p w:rsidR="00716DEF" w:rsidRDefault="00716DE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DEF" w:rsidRDefault="00716DEF" w:rsidP="0088501B">
      <w:r>
        <w:separator/>
      </w:r>
    </w:p>
  </w:footnote>
  <w:footnote w:type="continuationSeparator" w:id="0">
    <w:p w:rsidR="00716DEF" w:rsidRDefault="00716DE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EF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6482C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16DEF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C7670A"/>
  <w15:chartTrackingRefBased/>
  <w15:docId w15:val="{FD09606E-CB5E-47DD-9C60-1FBD3A150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716DEF"/>
    <w:pPr>
      <w:autoSpaceDN w:val="0"/>
      <w:spacing w:line="240" w:lineRule="exact"/>
      <w:textAlignment w:val="baseline"/>
    </w:pPr>
    <w:rPr>
      <w:rFonts w:ascii="Verdana" w:eastAsia="DejaVu Sans" w:hAnsi="Verdana" w:cs="Lohit Hindi"/>
      <w:color w:val="000000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autoSpaceDN/>
      <w:spacing w:line="240" w:lineRule="auto"/>
      <w:textAlignment w:val="auto"/>
      <w:outlineLvl w:val="0"/>
    </w:pPr>
    <w:rPr>
      <w:rFonts w:eastAsiaTheme="majorEastAsia" w:cstheme="majorBidi"/>
      <w:bCs/>
      <w:color w:val="auto"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autoSpaceDN/>
      <w:spacing w:line="240" w:lineRule="auto"/>
      <w:textAlignment w:val="auto"/>
      <w:outlineLvl w:val="1"/>
    </w:pPr>
    <w:rPr>
      <w:rFonts w:eastAsiaTheme="majorEastAsia" w:cstheme="majorBidi"/>
      <w:b/>
      <w:bCs/>
      <w:color w:val="auto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autoSpaceDN/>
      <w:spacing w:line="240" w:lineRule="auto"/>
      <w:textAlignment w:val="auto"/>
      <w:outlineLvl w:val="2"/>
    </w:pPr>
    <w:rPr>
      <w:rFonts w:eastAsiaTheme="majorEastAsia" w:cstheme="majorBidi"/>
      <w:bCs/>
      <w:i/>
      <w:color w:val="auto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autoSpaceDN/>
      <w:spacing w:line="240" w:lineRule="auto"/>
      <w:textAlignment w:val="auto"/>
      <w:outlineLvl w:val="3"/>
    </w:pPr>
    <w:rPr>
      <w:rFonts w:eastAsiaTheme="majorEastAsia" w:cstheme="majorBidi"/>
      <w:bCs/>
      <w:iCs/>
      <w:color w:val="auto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autoSpaceDN/>
      <w:spacing w:before="200" w:line="240" w:lineRule="auto"/>
      <w:textAlignment w:val="auto"/>
      <w:outlineLvl w:val="4"/>
    </w:pPr>
    <w:rPr>
      <w:rFonts w:asciiTheme="majorHAnsi" w:eastAsiaTheme="majorEastAsia" w:hAnsiTheme="majorHAnsi" w:cstheme="majorBidi"/>
      <w:color w:val="877803" w:themeColor="accent1" w:themeShade="7F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autoSpaceDN/>
      <w:spacing w:after="300" w:line="240" w:lineRule="auto"/>
      <w:textAlignment w:val="auto"/>
    </w:pPr>
    <w:rPr>
      <w:rFonts w:asciiTheme="minorHAnsi" w:eastAsiaTheme="majorEastAsia" w:hAnsiTheme="minorHAnsi" w:cstheme="majorBidi"/>
      <w:color w:val="auto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autoSpaceDN/>
      <w:spacing w:line="180" w:lineRule="exact"/>
      <w:textAlignment w:val="auto"/>
    </w:pPr>
    <w:rPr>
      <w:rFonts w:asciiTheme="minorHAnsi" w:eastAsiaTheme="minorHAnsi" w:hAnsiTheme="minorHAnsi" w:cstheme="minorBidi"/>
      <w:color w:val="auto"/>
      <w:sz w:val="13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autoSpaceDN/>
      <w:spacing w:line="180" w:lineRule="exact"/>
      <w:textAlignment w:val="auto"/>
    </w:pPr>
    <w:rPr>
      <w:rFonts w:asciiTheme="minorHAnsi" w:eastAsiaTheme="minorHAnsi" w:hAnsiTheme="minorHAnsi" w:cstheme="minorBidi"/>
      <w:color w:val="auto"/>
      <w:sz w:val="13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autoSpaceDN/>
      <w:spacing w:line="240" w:lineRule="auto"/>
      <w:textAlignment w:val="auto"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autoSpaceDN/>
      <w:spacing w:line="240" w:lineRule="auto"/>
      <w:textAlignment w:val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autoSpaceDN/>
      <w:spacing w:line="240" w:lineRule="auto"/>
      <w:textAlignment w:val="auto"/>
    </w:pPr>
    <w:rPr>
      <w:rFonts w:asciiTheme="minorHAnsi" w:eastAsiaTheme="minorHAnsi" w:hAnsiTheme="minorHAnsi" w:cstheme="minorBidi"/>
      <w:i/>
      <w:iCs/>
      <w:color w:val="000000" w:themeColor="text1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autoSpaceDN/>
      <w:spacing w:before="200" w:after="280" w:line="240" w:lineRule="auto"/>
      <w:ind w:left="936" w:right="936"/>
      <w:textAlignment w:val="auto"/>
    </w:pPr>
    <w:rPr>
      <w:rFonts w:asciiTheme="minorHAnsi" w:eastAsiaTheme="minorHAnsi" w:hAnsiTheme="minorHAnsi" w:cstheme="minorBidi"/>
      <w:b/>
      <w:bCs/>
      <w:i/>
      <w:iCs/>
      <w:color w:val="F9E11E" w:themeColor="accent1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autoSpaceDN/>
      <w:spacing w:line="240" w:lineRule="auto"/>
      <w:textAlignment w:val="auto"/>
    </w:pPr>
    <w:rPr>
      <w:rFonts w:asciiTheme="minorHAnsi" w:eastAsiaTheme="minorHAnsi" w:hAnsiTheme="minorHAnsi" w:cstheme="minorBidi"/>
      <w:color w:val="auto"/>
      <w:lang w:eastAsia="en-US"/>
    </w:rPr>
  </w:style>
  <w:style w:type="character" w:styleId="Hyperlink">
    <w:name w:val="Hyperlink"/>
    <w:basedOn w:val="Standaardalinea-lettertype"/>
    <w:uiPriority w:val="99"/>
    <w:unhideWhenUsed/>
    <w:rsid w:val="00716DEF"/>
    <w:rPr>
      <w:color w:val="007BC7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16DEF"/>
    <w:rPr>
      <w:color w:val="A9006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deutschland-nederland.eu/nl/bibliotheek/documenten-downloads-en-publicaties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Habben Jansen, Anne (WVL)</dc:creator>
  <cp:keywords/>
  <dc:description/>
  <cp:lastModifiedBy>Habben Jansen, Anne (WVL)</cp:lastModifiedBy>
  <cp:revision>1</cp:revision>
  <dcterms:created xsi:type="dcterms:W3CDTF">2023-04-03T13:30:00Z</dcterms:created>
  <dcterms:modified xsi:type="dcterms:W3CDTF">2023-04-03T13:31:00Z</dcterms:modified>
</cp:coreProperties>
</file>